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287B62">
        <w:t>5</w:t>
      </w:r>
      <w:bookmarkStart w:id="11" w:name="_GoBack"/>
      <w:bookmarkEnd w:id="11"/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  <w:r w:rsidR="007609FC">
        <w:t xml:space="preserve"> Indien u twee referenten opgeeft </w:t>
      </w:r>
      <w:r w:rsidR="003618B1">
        <w:t xml:space="preserve"> om aan de twee kerncompetenties te voldoen, </w:t>
      </w:r>
      <w:r w:rsidR="007609FC">
        <w:t>dient u onderstaande tabel te kopiëren.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7609FC" w:rsidRDefault="00583EA0" w:rsidP="007609FC">
            <w:r>
              <w:sym w:font="Wingdings" w:char="F06F"/>
            </w:r>
            <w:r w:rsidR="007609FC">
              <w:t xml:space="preserve">  Kerncompetentie B</w:t>
            </w:r>
          </w:p>
          <w:p w:rsidR="00583EA0" w:rsidRDefault="00583EA0"/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87B62"/>
    <w:rsid w:val="002B5524"/>
    <w:rsid w:val="003618B1"/>
    <w:rsid w:val="003B3222"/>
    <w:rsid w:val="00424DED"/>
    <w:rsid w:val="00482A4F"/>
    <w:rsid w:val="00527398"/>
    <w:rsid w:val="00583EA0"/>
    <w:rsid w:val="00632123"/>
    <w:rsid w:val="007609FC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1F5AD7"/>
  <w15:docId w15:val="{E0C5DE8F-B2E3-4DA0-A370-FB4F84DC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B293A3B7.dotm</Template>
  <TotalTime>25</TotalTime>
  <Pages>2</Pages>
  <Words>308</Words>
  <Characters>1698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Heukelom, Agnes van</cp:lastModifiedBy>
  <cp:revision>5</cp:revision>
  <dcterms:created xsi:type="dcterms:W3CDTF">2018-08-07T10:53:00Z</dcterms:created>
  <dcterms:modified xsi:type="dcterms:W3CDTF">2020-04-18T05:45:00Z</dcterms:modified>
</cp:coreProperties>
</file>